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693BF" w14:textId="77777777" w:rsidR="0067488E" w:rsidRDefault="0013321E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F8ECB8C" w14:textId="77777777" w:rsidR="0067488E" w:rsidRDefault="0013321E">
      <w:pPr>
        <w:spacing w:after="0"/>
        <w:jc w:val="center"/>
      </w:pPr>
      <w:r>
        <w:t>Місто: Запоріжжя</w:t>
      </w:r>
    </w:p>
    <w:p w14:paraId="14238670" w14:textId="77777777" w:rsidR="0067488E" w:rsidRDefault="0013321E">
      <w:pPr>
        <w:spacing w:after="240"/>
        <w:jc w:val="center"/>
      </w:pPr>
      <w:r>
        <w:t>31 Січня - 01 Лютого 2026</w:t>
      </w:r>
    </w:p>
    <w:p w14:paraId="31E94297" w14:textId="77777777" w:rsidR="0067488E" w:rsidRDefault="0013321E">
      <w:pPr>
        <w:pStyle w:val="Heading1"/>
        <w:jc w:val="center"/>
      </w:pPr>
      <w:r>
        <w:t>262 Jazz-Funk Юніори 1 Solo 1 Ліга</w:t>
      </w:r>
    </w:p>
    <w:p w14:paraId="5CAC74C5" w14:textId="77777777" w:rsidR="0067488E" w:rsidRDefault="0013321E">
      <w:pPr>
        <w:pStyle w:val="Heading2"/>
      </w:pPr>
      <w:r>
        <w:t>Чвертьфінал</w:t>
      </w:r>
    </w:p>
    <w:p w14:paraId="5F088234" w14:textId="77777777" w:rsidR="0067488E" w:rsidRDefault="0013321E">
      <w:pPr>
        <w:spacing w:after="0"/>
      </w:pPr>
      <w:r>
        <w:t>Суддівська колегія:</w:t>
      </w:r>
    </w:p>
    <w:p w14:paraId="64780085" w14:textId="77777777" w:rsidR="0067488E" w:rsidRDefault="0013321E">
      <w:pPr>
        <w:spacing w:after="0"/>
      </w:pPr>
      <w:r>
        <w:t>A - KATiA (Чернігів)</w:t>
      </w:r>
    </w:p>
    <w:p w14:paraId="6AB8E347" w14:textId="77777777" w:rsidR="0067488E" w:rsidRDefault="0013321E">
      <w:pPr>
        <w:spacing w:after="0"/>
      </w:pPr>
      <w:r>
        <w:t>B - Шаповалова Тетяна</w:t>
      </w:r>
    </w:p>
    <w:p w14:paraId="51F40963" w14:textId="77777777" w:rsidR="0067488E" w:rsidRDefault="0013321E">
      <w:pPr>
        <w:spacing w:after="0"/>
      </w:pPr>
      <w:r>
        <w:t>C - Сидорцова Яна</w:t>
      </w:r>
    </w:p>
    <w:p w14:paraId="1A18F8B4" w14:textId="77777777" w:rsidR="0067488E" w:rsidRDefault="0013321E">
      <w:pPr>
        <w:spacing w:after="0"/>
      </w:pPr>
      <w:r>
        <w:t>D - Дар`я Алексашина</w:t>
      </w:r>
    </w:p>
    <w:p w14:paraId="4B09CDC8" w14:textId="77777777" w:rsidR="0067488E" w:rsidRDefault="0067488E">
      <w:pPr>
        <w:spacing w:after="120"/>
      </w:pPr>
    </w:p>
    <w:p w14:paraId="52285AEE" w14:textId="77777777" w:rsidR="0067488E" w:rsidRDefault="0013321E">
      <w:r>
        <w:t>В наступне коло пройшли:</w:t>
      </w:r>
    </w:p>
    <w:p w14:paraId="71353E2A" w14:textId="77777777" w:rsidR="0067488E" w:rsidRDefault="0013321E">
      <w:pPr>
        <w:pStyle w:val="ListBullet"/>
      </w:pPr>
      <w:r>
        <w:t>#309 Марія Катяш</w:t>
      </w:r>
    </w:p>
    <w:p w14:paraId="229ECC11" w14:textId="77777777" w:rsidR="0067488E" w:rsidRDefault="0013321E">
      <w:pPr>
        <w:pStyle w:val="ListBullet"/>
      </w:pPr>
      <w:r>
        <w:t>#296 Єлизавета Гнатюк</w:t>
      </w:r>
    </w:p>
    <w:p w14:paraId="410776ED" w14:textId="77777777" w:rsidR="0067488E" w:rsidRDefault="0013321E">
      <w:pPr>
        <w:pStyle w:val="ListBullet"/>
      </w:pPr>
      <w:r>
        <w:t>#295 Катерина Гергало</w:t>
      </w:r>
    </w:p>
    <w:p w14:paraId="566A3844" w14:textId="77777777" w:rsidR="0067488E" w:rsidRDefault="0013321E">
      <w:pPr>
        <w:pStyle w:val="ListBullet"/>
      </w:pPr>
      <w:r>
        <w:t>#292 Анастасія Верьовкіна</w:t>
      </w:r>
    </w:p>
    <w:p w14:paraId="43FD5E32" w14:textId="77777777" w:rsidR="0067488E" w:rsidRDefault="0013321E">
      <w:pPr>
        <w:pStyle w:val="ListBullet"/>
      </w:pPr>
      <w:r>
        <w:t>#205 Альбіна Нурмуханова</w:t>
      </w:r>
    </w:p>
    <w:p w14:paraId="6A1387AB" w14:textId="77777777" w:rsidR="0067488E" w:rsidRDefault="0013321E">
      <w:pPr>
        <w:pStyle w:val="ListBullet"/>
      </w:pPr>
      <w:r>
        <w:t>#136 Єлізавета Наприклад</w:t>
      </w:r>
    </w:p>
    <w:p w14:paraId="0A488D5B" w14:textId="77777777" w:rsidR="0067488E" w:rsidRDefault="0013321E">
      <w:pPr>
        <w:pStyle w:val="ListBullet"/>
      </w:pPr>
      <w:r>
        <w:t>#129 Вероніка Мартинюк</w:t>
      </w:r>
    </w:p>
    <w:p w14:paraId="1C63948F" w14:textId="77777777" w:rsidR="0067488E" w:rsidRDefault="0013321E">
      <w:pPr>
        <w:pStyle w:val="ListBullet"/>
      </w:pPr>
      <w:r>
        <w:t>#414 Ксенія Стельмах</w:t>
      </w:r>
    </w:p>
    <w:p w14:paraId="3346E3C7" w14:textId="77777777" w:rsidR="0067488E" w:rsidRDefault="0013321E">
      <w:pPr>
        <w:pStyle w:val="ListBullet"/>
      </w:pPr>
      <w:r>
        <w:t>#322 Ева Носенко</w:t>
      </w:r>
    </w:p>
    <w:p w14:paraId="419D1B1D" w14:textId="77777777" w:rsidR="0067488E" w:rsidRDefault="0013321E">
      <w:pPr>
        <w:pStyle w:val="ListBullet"/>
      </w:pPr>
      <w:r>
        <w:t>#285 Міа Плотнікова</w:t>
      </w:r>
    </w:p>
    <w:p w14:paraId="43260EDD" w14:textId="77777777" w:rsidR="0067488E" w:rsidRDefault="0013321E">
      <w:pPr>
        <w:pStyle w:val="ListBullet"/>
      </w:pPr>
      <w:r>
        <w:t>#120 Єва Кононцова</w:t>
      </w:r>
    </w:p>
    <w:p w14:paraId="2614FA45" w14:textId="77777777" w:rsidR="0067488E" w:rsidRDefault="0013321E">
      <w:pPr>
        <w:pStyle w:val="ListBullet"/>
      </w:pPr>
      <w:r>
        <w:t>#105 Софія Дорофеєва</w:t>
      </w:r>
    </w:p>
    <w:p w14:paraId="0DD1F592" w14:textId="77777777" w:rsidR="0067488E" w:rsidRDefault="0067488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67488E" w14:paraId="3629C633" w14:textId="77777777" w:rsidTr="00674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AC6A6F9" w14:textId="77777777" w:rsidR="0067488E" w:rsidRDefault="0013321E">
            <w:pPr>
              <w:jc w:val="center"/>
            </w:pPr>
            <w:r>
              <w:t>№</w:t>
            </w:r>
          </w:p>
        </w:tc>
        <w:tc>
          <w:tcPr>
            <w:tcW w:w="1560" w:type="dxa"/>
          </w:tcPr>
          <w:p w14:paraId="42007C7E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560" w:type="dxa"/>
          </w:tcPr>
          <w:p w14:paraId="27B4C60A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560" w:type="dxa"/>
          </w:tcPr>
          <w:p w14:paraId="5D1E466C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560" w:type="dxa"/>
          </w:tcPr>
          <w:p w14:paraId="6D808070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560" w:type="dxa"/>
          </w:tcPr>
          <w:p w14:paraId="75CC3568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67488E" w14:paraId="6955B431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BA57042" w14:textId="77777777" w:rsidR="0067488E" w:rsidRDefault="0013321E">
            <w:pPr>
              <w:jc w:val="center"/>
            </w:pPr>
            <w:r>
              <w:t>309</w:t>
            </w:r>
          </w:p>
        </w:tc>
        <w:tc>
          <w:tcPr>
            <w:tcW w:w="1560" w:type="dxa"/>
          </w:tcPr>
          <w:p w14:paraId="14D09D1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2278B2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211D3B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0F42C6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258879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3ECE3A39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7EEB8EF" w14:textId="77777777" w:rsidR="0067488E" w:rsidRDefault="0013321E">
            <w:pPr>
              <w:jc w:val="center"/>
            </w:pPr>
            <w:r>
              <w:t>296</w:t>
            </w:r>
          </w:p>
        </w:tc>
        <w:tc>
          <w:tcPr>
            <w:tcW w:w="1560" w:type="dxa"/>
          </w:tcPr>
          <w:p w14:paraId="3C396957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18AF12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A51D74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0BDB46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8BE123B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9E2CFA1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89C7FEA" w14:textId="77777777" w:rsidR="0067488E" w:rsidRDefault="0013321E">
            <w:pPr>
              <w:jc w:val="center"/>
            </w:pPr>
            <w:r>
              <w:t>295</w:t>
            </w:r>
          </w:p>
        </w:tc>
        <w:tc>
          <w:tcPr>
            <w:tcW w:w="1560" w:type="dxa"/>
          </w:tcPr>
          <w:p w14:paraId="76E3FA5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308B12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F8015D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FD253D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2E803B4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7B2B87A2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D443904" w14:textId="77777777" w:rsidR="0067488E" w:rsidRDefault="0013321E">
            <w:pPr>
              <w:jc w:val="center"/>
            </w:pPr>
            <w:r>
              <w:t>292</w:t>
            </w:r>
          </w:p>
        </w:tc>
        <w:tc>
          <w:tcPr>
            <w:tcW w:w="1560" w:type="dxa"/>
          </w:tcPr>
          <w:p w14:paraId="7D4C2D02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E67AEC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AA89DF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51C039C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5675AAE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08E03F7C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FFF58DF" w14:textId="77777777" w:rsidR="0067488E" w:rsidRDefault="0013321E">
            <w:pPr>
              <w:jc w:val="center"/>
            </w:pPr>
            <w:r>
              <w:t>205</w:t>
            </w:r>
          </w:p>
        </w:tc>
        <w:tc>
          <w:tcPr>
            <w:tcW w:w="1560" w:type="dxa"/>
          </w:tcPr>
          <w:p w14:paraId="12014924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565FB3A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307C1C1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44F1D1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A1CAB3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1AC36B20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DF032DE" w14:textId="77777777" w:rsidR="0067488E" w:rsidRDefault="0013321E">
            <w:pPr>
              <w:jc w:val="center"/>
            </w:pPr>
            <w:r>
              <w:t>136</w:t>
            </w:r>
          </w:p>
        </w:tc>
        <w:tc>
          <w:tcPr>
            <w:tcW w:w="1560" w:type="dxa"/>
          </w:tcPr>
          <w:p w14:paraId="22DC38A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7577305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78877916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03D336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6EA04B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2157C5F1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5F1648B" w14:textId="77777777" w:rsidR="0067488E" w:rsidRDefault="0013321E">
            <w:pPr>
              <w:jc w:val="center"/>
            </w:pPr>
            <w:r>
              <w:lastRenderedPageBreak/>
              <w:t>129</w:t>
            </w:r>
          </w:p>
        </w:tc>
        <w:tc>
          <w:tcPr>
            <w:tcW w:w="1560" w:type="dxa"/>
          </w:tcPr>
          <w:p w14:paraId="28AB11F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5DE33E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7879538B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186F1A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0F1A51B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37BA612C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F516CD1" w14:textId="77777777" w:rsidR="0067488E" w:rsidRDefault="0013321E">
            <w:pPr>
              <w:jc w:val="center"/>
            </w:pPr>
            <w:r>
              <w:t>414</w:t>
            </w:r>
          </w:p>
        </w:tc>
        <w:tc>
          <w:tcPr>
            <w:tcW w:w="1560" w:type="dxa"/>
          </w:tcPr>
          <w:p w14:paraId="31C8659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6FEE3F9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20BBAF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370F4C8D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0F87C0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43673879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42EA5E9" w14:textId="77777777" w:rsidR="0067488E" w:rsidRDefault="0013321E">
            <w:pPr>
              <w:jc w:val="center"/>
            </w:pPr>
            <w:r>
              <w:t>322</w:t>
            </w:r>
          </w:p>
        </w:tc>
        <w:tc>
          <w:tcPr>
            <w:tcW w:w="1560" w:type="dxa"/>
          </w:tcPr>
          <w:p w14:paraId="0C9F95B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613F5E8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571B359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9E3D10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3D7A87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0E79E48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9EE3FDD" w14:textId="77777777" w:rsidR="0067488E" w:rsidRDefault="0013321E">
            <w:pPr>
              <w:jc w:val="center"/>
            </w:pPr>
            <w:r>
              <w:t>285</w:t>
            </w:r>
          </w:p>
        </w:tc>
        <w:tc>
          <w:tcPr>
            <w:tcW w:w="1560" w:type="dxa"/>
          </w:tcPr>
          <w:p w14:paraId="7414ED2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1DBED21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D24E8B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1C00E3F7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69363DA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B4E027F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0B02AF7" w14:textId="77777777" w:rsidR="0067488E" w:rsidRDefault="0013321E">
            <w:pPr>
              <w:jc w:val="center"/>
            </w:pPr>
            <w:r>
              <w:t>120</w:t>
            </w:r>
          </w:p>
        </w:tc>
        <w:tc>
          <w:tcPr>
            <w:tcW w:w="1560" w:type="dxa"/>
          </w:tcPr>
          <w:p w14:paraId="716D146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0B4A8F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2DC37EE0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3FE71B1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007EE4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430479E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AC2AC03" w14:textId="77777777" w:rsidR="0067488E" w:rsidRDefault="0013321E">
            <w:pPr>
              <w:jc w:val="center"/>
            </w:pPr>
            <w:r>
              <w:t>105</w:t>
            </w:r>
          </w:p>
        </w:tc>
        <w:tc>
          <w:tcPr>
            <w:tcW w:w="1560" w:type="dxa"/>
          </w:tcPr>
          <w:p w14:paraId="094DBBE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062DFAA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CF50CC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4FF794F7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81AB8CC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395DD692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B386C9D" w14:textId="77777777" w:rsidR="0067488E" w:rsidRDefault="0013321E">
            <w:pPr>
              <w:jc w:val="center"/>
            </w:pPr>
            <w:r>
              <w:t>409</w:t>
            </w:r>
          </w:p>
        </w:tc>
        <w:tc>
          <w:tcPr>
            <w:tcW w:w="1560" w:type="dxa"/>
          </w:tcPr>
          <w:p w14:paraId="2EAB9250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0718C14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5BBBC62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DAE1F6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2BF6E28C" w14:textId="77777777" w:rsidR="0067488E" w:rsidRDefault="006748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488E" w14:paraId="26167DDA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FFD8457" w14:textId="77777777" w:rsidR="0067488E" w:rsidRDefault="0013321E">
            <w:pPr>
              <w:jc w:val="center"/>
            </w:pPr>
            <w:r>
              <w:t>101</w:t>
            </w:r>
          </w:p>
        </w:tc>
        <w:tc>
          <w:tcPr>
            <w:tcW w:w="1560" w:type="dxa"/>
          </w:tcPr>
          <w:p w14:paraId="1BCAEDA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530ADBC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629F4F0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14A73CD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6ED615FD" w14:textId="77777777" w:rsidR="0067488E" w:rsidRDefault="006748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488E" w14:paraId="35D6CAE8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7E6E03F" w14:textId="77777777" w:rsidR="0067488E" w:rsidRDefault="0013321E">
            <w:pPr>
              <w:jc w:val="center"/>
            </w:pPr>
            <w:r>
              <w:t>398</w:t>
            </w:r>
          </w:p>
        </w:tc>
        <w:tc>
          <w:tcPr>
            <w:tcW w:w="1560" w:type="dxa"/>
          </w:tcPr>
          <w:p w14:paraId="7F35B8B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560" w:type="dxa"/>
          </w:tcPr>
          <w:p w14:paraId="4AFCFB0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6638448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17AA5706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7CD94270" w14:textId="77777777" w:rsidR="0067488E" w:rsidRDefault="006748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488E" w14:paraId="566C2D0F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C3308D1" w14:textId="77777777" w:rsidR="0067488E" w:rsidRDefault="0013321E">
            <w:pPr>
              <w:jc w:val="center"/>
            </w:pPr>
            <w:r>
              <w:t>50</w:t>
            </w:r>
          </w:p>
        </w:tc>
        <w:tc>
          <w:tcPr>
            <w:tcW w:w="1560" w:type="dxa"/>
          </w:tcPr>
          <w:p w14:paraId="1CE5E7E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3AFF838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7765CBB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174577D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560" w:type="dxa"/>
          </w:tcPr>
          <w:p w14:paraId="5F1226ED" w14:textId="77777777" w:rsidR="0067488E" w:rsidRDefault="006748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F0985EC" w14:textId="77777777" w:rsidR="0067488E" w:rsidRDefault="0067488E"/>
    <w:p w14:paraId="7B6370AB" w14:textId="77777777" w:rsidR="0067488E" w:rsidRDefault="0013321E">
      <w:pPr>
        <w:pStyle w:val="Heading2"/>
      </w:pPr>
      <w:r>
        <w:t>Півфінал</w:t>
      </w:r>
    </w:p>
    <w:p w14:paraId="30E64A55" w14:textId="77777777" w:rsidR="0067488E" w:rsidRDefault="0013321E">
      <w:pPr>
        <w:spacing w:after="0"/>
      </w:pPr>
      <w:r>
        <w:t>Суддівська колегія:</w:t>
      </w:r>
    </w:p>
    <w:p w14:paraId="0DBE5C40" w14:textId="77777777" w:rsidR="0067488E" w:rsidRDefault="0013321E">
      <w:pPr>
        <w:spacing w:after="0"/>
      </w:pPr>
      <w:r>
        <w:t>A - KATiA (Чернігів)</w:t>
      </w:r>
    </w:p>
    <w:p w14:paraId="5AE5ADA8" w14:textId="77777777" w:rsidR="0067488E" w:rsidRDefault="0013321E">
      <w:pPr>
        <w:spacing w:after="0"/>
      </w:pPr>
      <w:r>
        <w:t>B - Шаповалова Тетяна</w:t>
      </w:r>
    </w:p>
    <w:p w14:paraId="3843FEE4" w14:textId="77777777" w:rsidR="0067488E" w:rsidRDefault="0013321E">
      <w:pPr>
        <w:spacing w:after="0"/>
      </w:pPr>
      <w:r>
        <w:t>C - Сидорцова Яна</w:t>
      </w:r>
    </w:p>
    <w:p w14:paraId="23964A25" w14:textId="77777777" w:rsidR="0067488E" w:rsidRDefault="0013321E">
      <w:pPr>
        <w:spacing w:after="0"/>
      </w:pPr>
      <w:r>
        <w:t>D - Дар`я Алексашина</w:t>
      </w:r>
    </w:p>
    <w:p w14:paraId="57A734B2" w14:textId="77777777" w:rsidR="0067488E" w:rsidRDefault="0013321E">
      <w:pPr>
        <w:spacing w:after="0"/>
      </w:pPr>
      <w:r>
        <w:t>E - Альона Міщенко</w:t>
      </w:r>
    </w:p>
    <w:p w14:paraId="449D86E7" w14:textId="77777777" w:rsidR="0067488E" w:rsidRDefault="0067488E">
      <w:pPr>
        <w:spacing w:after="120"/>
      </w:pPr>
    </w:p>
    <w:p w14:paraId="6A4D1785" w14:textId="77777777" w:rsidR="0067488E" w:rsidRDefault="0013321E">
      <w:r>
        <w:t>В наступне коло пройшли:</w:t>
      </w:r>
    </w:p>
    <w:p w14:paraId="2A8C2DB9" w14:textId="77777777" w:rsidR="0067488E" w:rsidRDefault="0013321E">
      <w:pPr>
        <w:pStyle w:val="ListBullet"/>
      </w:pPr>
      <w:r>
        <w:t>#309 Марія Катяш</w:t>
      </w:r>
    </w:p>
    <w:p w14:paraId="5EC2D4F7" w14:textId="77777777" w:rsidR="0067488E" w:rsidRDefault="0013321E">
      <w:pPr>
        <w:pStyle w:val="ListBullet"/>
      </w:pPr>
      <w:r>
        <w:t>#296 Єлизавета Гнатюк</w:t>
      </w:r>
    </w:p>
    <w:p w14:paraId="737101DC" w14:textId="77777777" w:rsidR="0067488E" w:rsidRDefault="0013321E">
      <w:pPr>
        <w:pStyle w:val="ListBullet"/>
      </w:pPr>
      <w:r>
        <w:t>#292 Анастасія Верьовкіна</w:t>
      </w:r>
    </w:p>
    <w:p w14:paraId="516157F9" w14:textId="77777777" w:rsidR="0067488E" w:rsidRDefault="0013321E">
      <w:pPr>
        <w:pStyle w:val="ListBullet"/>
      </w:pPr>
      <w:r>
        <w:t>#136 Єлізавета Наприклад</w:t>
      </w:r>
    </w:p>
    <w:p w14:paraId="1E78B976" w14:textId="77777777" w:rsidR="0067488E" w:rsidRDefault="0013321E">
      <w:pPr>
        <w:pStyle w:val="ListBullet"/>
      </w:pPr>
      <w:r>
        <w:t>#295 Катерина Гергало</w:t>
      </w:r>
    </w:p>
    <w:p w14:paraId="186F9AB8" w14:textId="77777777" w:rsidR="0067488E" w:rsidRDefault="0013321E">
      <w:pPr>
        <w:pStyle w:val="ListBullet"/>
      </w:pPr>
      <w:r>
        <w:t>#105 Софія Дорофеєва</w:t>
      </w:r>
    </w:p>
    <w:p w14:paraId="0C8F36D3" w14:textId="77777777" w:rsidR="0067488E" w:rsidRDefault="0067488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67488E" w14:paraId="1935D685" w14:textId="77777777" w:rsidTr="00674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D36F60C" w14:textId="77777777" w:rsidR="0067488E" w:rsidRDefault="0013321E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708A0971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7A992138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F9C5435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0B5760A1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3222BF21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7A0B2921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67488E" w14:paraId="24E3C61A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17365C9" w14:textId="77777777" w:rsidR="0067488E" w:rsidRDefault="0013321E">
            <w:pPr>
              <w:jc w:val="center"/>
            </w:pPr>
            <w:r>
              <w:t>309</w:t>
            </w:r>
          </w:p>
        </w:tc>
        <w:tc>
          <w:tcPr>
            <w:tcW w:w="1337" w:type="dxa"/>
          </w:tcPr>
          <w:p w14:paraId="0314B61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C99B98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06EC2C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43394F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9E618B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B505BF0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3440FAC7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133AAF6" w14:textId="77777777" w:rsidR="0067488E" w:rsidRDefault="0013321E">
            <w:pPr>
              <w:jc w:val="center"/>
            </w:pPr>
            <w:r>
              <w:t>296</w:t>
            </w:r>
          </w:p>
        </w:tc>
        <w:tc>
          <w:tcPr>
            <w:tcW w:w="1337" w:type="dxa"/>
          </w:tcPr>
          <w:p w14:paraId="46327F3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1A46AD9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47DEFB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E6311DC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9B0E37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213FF96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43D45395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BE1839A" w14:textId="77777777" w:rsidR="0067488E" w:rsidRDefault="0013321E">
            <w:pPr>
              <w:jc w:val="center"/>
            </w:pPr>
            <w:r>
              <w:t>292</w:t>
            </w:r>
          </w:p>
        </w:tc>
        <w:tc>
          <w:tcPr>
            <w:tcW w:w="1337" w:type="dxa"/>
          </w:tcPr>
          <w:p w14:paraId="5582869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B71E19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AE8211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649606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803C6A6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3E8C4D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DCBFDBF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3974F20" w14:textId="77777777" w:rsidR="0067488E" w:rsidRDefault="0013321E">
            <w:pPr>
              <w:jc w:val="center"/>
            </w:pPr>
            <w:r>
              <w:t>136</w:t>
            </w:r>
          </w:p>
        </w:tc>
        <w:tc>
          <w:tcPr>
            <w:tcW w:w="1337" w:type="dxa"/>
          </w:tcPr>
          <w:p w14:paraId="1EC349DB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4F5181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9AB34A2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80ED66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3C435BE6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F29486A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021CBFBC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5D27050" w14:textId="77777777" w:rsidR="0067488E" w:rsidRDefault="0013321E">
            <w:pPr>
              <w:jc w:val="center"/>
            </w:pPr>
            <w:r>
              <w:t>295</w:t>
            </w:r>
          </w:p>
        </w:tc>
        <w:tc>
          <w:tcPr>
            <w:tcW w:w="1337" w:type="dxa"/>
          </w:tcPr>
          <w:p w14:paraId="352B848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18721B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1825C6B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C464F9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069767B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8F31FE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6D9BA58F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3F453B5" w14:textId="77777777" w:rsidR="0067488E" w:rsidRDefault="0013321E">
            <w:pPr>
              <w:jc w:val="center"/>
            </w:pPr>
            <w:r>
              <w:t>105</w:t>
            </w:r>
          </w:p>
        </w:tc>
        <w:tc>
          <w:tcPr>
            <w:tcW w:w="1337" w:type="dxa"/>
          </w:tcPr>
          <w:p w14:paraId="6F3C1A6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FCCBAA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1C207FB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5D159F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B762110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DDF6111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67488E" w14:paraId="13322F12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72B5DBB" w14:textId="77777777" w:rsidR="0067488E" w:rsidRDefault="0013321E">
            <w:pPr>
              <w:jc w:val="center"/>
            </w:pPr>
            <w:r>
              <w:t>414</w:t>
            </w:r>
          </w:p>
        </w:tc>
        <w:tc>
          <w:tcPr>
            <w:tcW w:w="1337" w:type="dxa"/>
          </w:tcPr>
          <w:p w14:paraId="25B78F4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E01319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ED79B8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1075B28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E4EB8E4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D17C01E" w14:textId="77777777" w:rsidR="0067488E" w:rsidRDefault="006748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488E" w14:paraId="6953F7F6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74475DF" w14:textId="77777777" w:rsidR="0067488E" w:rsidRDefault="0013321E">
            <w:pPr>
              <w:jc w:val="center"/>
            </w:pPr>
            <w:r>
              <w:t>205</w:t>
            </w:r>
          </w:p>
        </w:tc>
        <w:tc>
          <w:tcPr>
            <w:tcW w:w="1337" w:type="dxa"/>
          </w:tcPr>
          <w:p w14:paraId="686AA58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E5E259B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CD5902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808617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48FF3A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1829326" w14:textId="77777777" w:rsidR="0067488E" w:rsidRDefault="006748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488E" w14:paraId="18B251D8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55C8C6E" w14:textId="77777777" w:rsidR="0067488E" w:rsidRDefault="0013321E">
            <w:pPr>
              <w:jc w:val="center"/>
            </w:pPr>
            <w:r>
              <w:t>120</w:t>
            </w:r>
          </w:p>
        </w:tc>
        <w:tc>
          <w:tcPr>
            <w:tcW w:w="1337" w:type="dxa"/>
          </w:tcPr>
          <w:p w14:paraId="5A843FA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1E8B1F3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A39859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BC7521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8A61553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68CF57A" w14:textId="77777777" w:rsidR="0067488E" w:rsidRDefault="006748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488E" w14:paraId="427778FE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BFA7D26" w14:textId="77777777" w:rsidR="0067488E" w:rsidRDefault="0013321E">
            <w:pPr>
              <w:jc w:val="center"/>
            </w:pPr>
            <w:r>
              <w:t>129</w:t>
            </w:r>
          </w:p>
        </w:tc>
        <w:tc>
          <w:tcPr>
            <w:tcW w:w="1337" w:type="dxa"/>
          </w:tcPr>
          <w:p w14:paraId="239FDEB1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72EF581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F8D417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19151F6A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A62ED5D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038EA0B" w14:textId="77777777" w:rsidR="0067488E" w:rsidRDefault="006748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488E" w14:paraId="325B2A25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C698FAC" w14:textId="77777777" w:rsidR="0067488E" w:rsidRDefault="0013321E">
            <w:pPr>
              <w:jc w:val="center"/>
            </w:pPr>
            <w:r>
              <w:t>322</w:t>
            </w:r>
          </w:p>
        </w:tc>
        <w:tc>
          <w:tcPr>
            <w:tcW w:w="1337" w:type="dxa"/>
          </w:tcPr>
          <w:p w14:paraId="78B9ACC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626FCE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0C202D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DF2C2EC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52CBE0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082509B" w14:textId="77777777" w:rsidR="0067488E" w:rsidRDefault="006748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488E" w14:paraId="1080A30F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E6C8D21" w14:textId="77777777" w:rsidR="0067488E" w:rsidRDefault="0013321E">
            <w:pPr>
              <w:jc w:val="center"/>
            </w:pPr>
            <w:r>
              <w:lastRenderedPageBreak/>
              <w:t>285</w:t>
            </w:r>
          </w:p>
        </w:tc>
        <w:tc>
          <w:tcPr>
            <w:tcW w:w="1337" w:type="dxa"/>
          </w:tcPr>
          <w:p w14:paraId="556F13F6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15DB0A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24E491D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057A697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D9ECC8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018BFBE" w14:textId="77777777" w:rsidR="0067488E" w:rsidRDefault="006748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31FC316B" w14:textId="77777777" w:rsidR="0067488E" w:rsidRDefault="0067488E"/>
    <w:p w14:paraId="3300ADD7" w14:textId="77777777" w:rsidR="0067488E" w:rsidRDefault="0013321E">
      <w:pPr>
        <w:pStyle w:val="Heading2"/>
      </w:pPr>
      <w:r>
        <w:t>Фінал</w:t>
      </w:r>
    </w:p>
    <w:p w14:paraId="3C19CE06" w14:textId="77777777" w:rsidR="0067488E" w:rsidRDefault="0013321E">
      <w:pPr>
        <w:spacing w:after="0"/>
      </w:pPr>
      <w:r>
        <w:t>Суддівська колегія:</w:t>
      </w:r>
    </w:p>
    <w:p w14:paraId="45018981" w14:textId="77777777" w:rsidR="0067488E" w:rsidRDefault="0013321E">
      <w:pPr>
        <w:spacing w:after="0"/>
      </w:pPr>
      <w:r>
        <w:t>A - KATiA (Чернігів)</w:t>
      </w:r>
    </w:p>
    <w:p w14:paraId="67050515" w14:textId="77777777" w:rsidR="0067488E" w:rsidRDefault="0013321E">
      <w:pPr>
        <w:spacing w:after="0"/>
      </w:pPr>
      <w:r>
        <w:t>B - Шаповалова Тетяна</w:t>
      </w:r>
    </w:p>
    <w:p w14:paraId="46A0F40F" w14:textId="77777777" w:rsidR="0067488E" w:rsidRDefault="0013321E">
      <w:pPr>
        <w:spacing w:after="0"/>
      </w:pPr>
      <w:r>
        <w:t>C - Сидорцова Яна</w:t>
      </w:r>
    </w:p>
    <w:p w14:paraId="27BFBFD6" w14:textId="77777777" w:rsidR="0067488E" w:rsidRDefault="0013321E">
      <w:pPr>
        <w:spacing w:after="0"/>
      </w:pPr>
      <w:r>
        <w:t>D - Дар`я Алексашина</w:t>
      </w:r>
    </w:p>
    <w:p w14:paraId="022F4D29" w14:textId="77777777" w:rsidR="0067488E" w:rsidRDefault="0013321E">
      <w:pPr>
        <w:spacing w:after="0"/>
      </w:pPr>
      <w:r>
        <w:t>E - Альона Міщенко</w:t>
      </w:r>
    </w:p>
    <w:p w14:paraId="6BAFDE41" w14:textId="77777777" w:rsidR="0067488E" w:rsidRDefault="0067488E">
      <w:pPr>
        <w:spacing w:after="120"/>
      </w:pPr>
    </w:p>
    <w:p w14:paraId="54EE64F1" w14:textId="77777777" w:rsidR="0067488E" w:rsidRDefault="0013321E">
      <w:r>
        <w:t>Результати:</w:t>
      </w:r>
    </w:p>
    <w:p w14:paraId="58A34FBC" w14:textId="77777777" w:rsidR="0067488E" w:rsidRDefault="0013321E">
      <w:pPr>
        <w:pStyle w:val="ListNumber"/>
      </w:pPr>
      <w:r>
        <w:t>#309 Марія Катяш - 1 місце</w:t>
      </w:r>
    </w:p>
    <w:p w14:paraId="0C36C581" w14:textId="77777777" w:rsidR="0067488E" w:rsidRDefault="0013321E">
      <w:pPr>
        <w:pStyle w:val="ListNumber"/>
      </w:pPr>
      <w:r>
        <w:t>#295 Катерина Гергало - 2 місце</w:t>
      </w:r>
    </w:p>
    <w:p w14:paraId="2C43900D" w14:textId="77777777" w:rsidR="0067488E" w:rsidRDefault="0013321E">
      <w:pPr>
        <w:pStyle w:val="ListNumber"/>
      </w:pPr>
      <w:r>
        <w:t>#292 Анастасія Верьовкіна - 3 місце</w:t>
      </w:r>
    </w:p>
    <w:p w14:paraId="36FA0051" w14:textId="77777777" w:rsidR="0067488E" w:rsidRDefault="0013321E">
      <w:pPr>
        <w:pStyle w:val="ListNumber"/>
      </w:pPr>
      <w:r>
        <w:t>#296 Єлизавета Гнатюк - 4 місце</w:t>
      </w:r>
    </w:p>
    <w:p w14:paraId="2FEAE2BE" w14:textId="77777777" w:rsidR="0067488E" w:rsidRDefault="0013321E">
      <w:pPr>
        <w:pStyle w:val="ListNumber"/>
      </w:pPr>
      <w:r>
        <w:t>#105 Софія Дорофеєва - 5 місце</w:t>
      </w:r>
    </w:p>
    <w:p w14:paraId="61095928" w14:textId="77777777" w:rsidR="0067488E" w:rsidRDefault="0013321E">
      <w:pPr>
        <w:pStyle w:val="ListNumber"/>
      </w:pPr>
      <w:r>
        <w:t>#136 Єлізавета Наприклад - 6 місце</w:t>
      </w:r>
    </w:p>
    <w:p w14:paraId="3EAE2DF8" w14:textId="77777777" w:rsidR="0067488E" w:rsidRDefault="0067488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67488E" w14:paraId="59CBA38D" w14:textId="77777777" w:rsidTr="00674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B266626" w14:textId="77777777" w:rsidR="0067488E" w:rsidRDefault="0013321E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4B299E97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16B5D815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92F4D35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06B1D136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6EB3A7C2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7D379E95" w14:textId="77777777" w:rsidR="0067488E" w:rsidRDefault="00133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67488E" w14:paraId="2FA8A73B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44E47F0" w14:textId="77777777" w:rsidR="0067488E" w:rsidRDefault="0013321E">
            <w:pPr>
              <w:jc w:val="center"/>
            </w:pPr>
            <w:r>
              <w:t>309</w:t>
            </w:r>
          </w:p>
        </w:tc>
        <w:tc>
          <w:tcPr>
            <w:tcW w:w="1337" w:type="dxa"/>
          </w:tcPr>
          <w:p w14:paraId="7A2ABBB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47073A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7911F0EF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054F92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16E768F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6B1D79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67488E" w14:paraId="4B91690B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4244112" w14:textId="77777777" w:rsidR="0067488E" w:rsidRDefault="0013321E">
            <w:pPr>
              <w:jc w:val="center"/>
            </w:pPr>
            <w:r>
              <w:t>295</w:t>
            </w:r>
          </w:p>
        </w:tc>
        <w:tc>
          <w:tcPr>
            <w:tcW w:w="1337" w:type="dxa"/>
          </w:tcPr>
          <w:p w14:paraId="2DE14A0C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36E2879A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B78DF3C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5718D4CA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6EA83AF9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46EB4A62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67488E" w14:paraId="24D2F4F6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477A3DD" w14:textId="77777777" w:rsidR="0067488E" w:rsidRDefault="0013321E">
            <w:pPr>
              <w:jc w:val="center"/>
            </w:pPr>
            <w:r>
              <w:t>292</w:t>
            </w:r>
          </w:p>
        </w:tc>
        <w:tc>
          <w:tcPr>
            <w:tcW w:w="1337" w:type="dxa"/>
          </w:tcPr>
          <w:p w14:paraId="1CD61919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5C8D965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ECC912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8E90B9D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2F6F5157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5C903F22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67488E" w14:paraId="6169CA85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C0C53A3" w14:textId="77777777" w:rsidR="0067488E" w:rsidRDefault="0013321E">
            <w:pPr>
              <w:jc w:val="center"/>
            </w:pPr>
            <w:r>
              <w:t>296</w:t>
            </w:r>
          </w:p>
        </w:tc>
        <w:tc>
          <w:tcPr>
            <w:tcW w:w="1337" w:type="dxa"/>
          </w:tcPr>
          <w:p w14:paraId="0FF17EFE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EA1838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553FC72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0AC81FB4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3A74EB85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27C30D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67488E" w14:paraId="12773C8A" w14:textId="77777777" w:rsidTr="00674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28B2F2D" w14:textId="77777777" w:rsidR="0067488E" w:rsidRDefault="0013321E">
            <w:pPr>
              <w:jc w:val="center"/>
            </w:pPr>
            <w:r>
              <w:t>105</w:t>
            </w:r>
          </w:p>
        </w:tc>
        <w:tc>
          <w:tcPr>
            <w:tcW w:w="1337" w:type="dxa"/>
          </w:tcPr>
          <w:p w14:paraId="209DA98A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5B7DE4F4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07C54BF8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37002F14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1D1ADEC5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2AE0F081" w14:textId="77777777" w:rsidR="0067488E" w:rsidRDefault="0013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67488E" w14:paraId="72ACB399" w14:textId="77777777" w:rsidTr="006748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35A2C0A" w14:textId="77777777" w:rsidR="0067488E" w:rsidRDefault="0013321E">
            <w:pPr>
              <w:jc w:val="center"/>
            </w:pPr>
            <w:r>
              <w:t>136</w:t>
            </w:r>
          </w:p>
        </w:tc>
        <w:tc>
          <w:tcPr>
            <w:tcW w:w="1337" w:type="dxa"/>
          </w:tcPr>
          <w:p w14:paraId="35582E0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12EBD8A8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7CE36B63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3B9BA44F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5CFB418A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2E0E38FB" w14:textId="77777777" w:rsidR="0067488E" w:rsidRDefault="001332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6672DA2F" w14:textId="77777777" w:rsidR="0067488E" w:rsidRDefault="0067488E"/>
    <w:sectPr w:rsidR="0067488E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9054505">
    <w:abstractNumId w:val="8"/>
  </w:num>
  <w:num w:numId="2" w16cid:durableId="1458062246">
    <w:abstractNumId w:val="6"/>
  </w:num>
  <w:num w:numId="3" w16cid:durableId="1764253696">
    <w:abstractNumId w:val="5"/>
  </w:num>
  <w:num w:numId="4" w16cid:durableId="1219710844">
    <w:abstractNumId w:val="4"/>
  </w:num>
  <w:num w:numId="5" w16cid:durableId="2101103937">
    <w:abstractNumId w:val="7"/>
  </w:num>
  <w:num w:numId="6" w16cid:durableId="649214294">
    <w:abstractNumId w:val="3"/>
  </w:num>
  <w:num w:numId="7" w16cid:durableId="580334875">
    <w:abstractNumId w:val="2"/>
  </w:num>
  <w:num w:numId="8" w16cid:durableId="1811897454">
    <w:abstractNumId w:val="1"/>
  </w:num>
  <w:num w:numId="9" w16cid:durableId="91181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313"/>
    <w:rsid w:val="00034616"/>
    <w:rsid w:val="0006063C"/>
    <w:rsid w:val="0013321E"/>
    <w:rsid w:val="0015074B"/>
    <w:rsid w:val="0029639D"/>
    <w:rsid w:val="00326F90"/>
    <w:rsid w:val="0067488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405DCE"/>
  <w14:defaultImageDpi w14:val="300"/>
  <w15:docId w15:val="{74283E32-0259-49C7-BE9F-46C3B280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432</Words>
  <Characters>1332</Characters>
  <Application>Microsoft Office Word</Application>
  <DocSecurity>0</DocSecurity>
  <Lines>333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2026-02-04T00:48:00Z</dcterms:modified>
  <cp:category/>
</cp:coreProperties>
</file>